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11470132" name="01a08030-806d-753b-b745-ce9664fda7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396017" name="01a08030-806d-753b-b745-ce9664fda75a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4898622" name="01a08036-ccc0-7242-aebd-de2ddba191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670124" name="01a08036-ccc0-7242-aebd-de2ddba191b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Vorplatz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51399025" name="01a08070-fa11-7d4c-a31d-58fc6dbe6f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362666" name="01a08070-fa11-7d4c-a31d-58fc6dbe6fa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29452659" name="01a08072-e612-70df-b891-b7f61a84d8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649593" name="01a08072-e612-70df-b891-b7f61a84d84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845452" name="01a08074-c74c-792e-bfb5-c2343ac1b4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584998" name="01a08074-c74c-792e-bfb5-c2343ac1b44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44090982" name="01a08083-5d7c-732d-88da-d83b85c1fc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61452" name="01a08083-5d7c-732d-88da-d83b85c1fc3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82951922" name="01a08086-0d34-7253-a424-ea2ac772f5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964382" name="01a08086-0d34-7253-a424-ea2ac772f58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Vorplatz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8446345" name="01a08071-8384-7a82-a86b-fa88e92b8c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664735" name="01a08071-8384-7a82-a86b-fa88e92b8c5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0069274" name="01a08073-6566-73c7-84e2-8e5c474ec9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374696" name="01a08073-6566-73c7-84e2-8e5c474ec94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37005500" name="01a08076-912c-7dd3-8c87-b92f297a9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145817" name="01a08076-912c-7dd3-8c87-b92f297a93a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49196980" name="01a08078-30fd-729c-ac84-03a2b1dcc4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4330593" name="01a08078-30fd-729c-ac84-03a2b1dcc43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3195911" name="01a0807b-ebac-7de9-b458-1ace2d821f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391936" name="01a0807b-ebac-7de9-b458-1ace2d821f5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Vorplatz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26511405" name="01a0806f-507f-7a08-9d36-a5cf084919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036325" name="01a0806f-507f-7a08-9d36-a5cf084919a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Vorplatz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507397363" name="01a08070-5334-7edc-805e-30467763ea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982764" name="01a08070-5334-7edc-805e-30467763ea9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60678753" name="01a08072-51d6-7a63-a6c1-2a61ceb747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454395" name="01a08072-51d6-7a63-a6c1-2a61ceb7474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00451333" name="01a08021-c465-7164-8a1a-9460102182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220950" name="01a08021-c465-7164-8a1a-94601021820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Untergeschoss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65956126" name="01a08023-18d5-7232-852a-1ef96dc689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334414" name="01a08023-18d5-7232-852a-1ef96dc689c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Verbundfenster!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Waschbecken </w:t>
            </w:r>
          </w:p>
        </w:tc>
        <w:tc>
          <w:p>
            <w:pPr>
              <w:spacing w:before="0" w:after="0" w:line="240" w:lineRule="auto"/>
            </w:pPr>
            <w:r>
              <w:t>Waschbecken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763479000" name="01a08024-a20f-719a-a902-8c991026d3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429679" name="01a08024-a20f-719a-a902-8c991026d35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634844497" name="01a08025-d0cf-7e58-a67b-ba29066cb4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664086" name="01a08025-d0cf-7e58-a67b-ba29066cb43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Faserzement/ 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2239830" name="01a08027-0709-75de-b094-cf0e49f83f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200717" name="01a08027-0709-75de-b094-cf0e49f83f8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Klebstoffe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3600464" name="01a08031-834d-7972-b448-6c8c28d7b7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212054" name="01a08031-834d-7972-b448-6c8c28d7b74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11782035" name="01a08073-facf-7f41-84c4-5d80aea0e2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579904" name="01a08073-facf-7f41-84c4-5d80aea0e23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Alle Heizkörper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Heizkörper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0795203" name="01a08075-a2c8-7795-b684-29ea2135b9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881086" name="01a08075-a2c8-7795-b684-29ea2135b91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47379398" name="01a08077-5d78-7a40-a4e1-c5f0af4db4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974851" name="01a08077-5d78-7a40-a4e1-c5f0af4db4d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Boden/ Wand</w:t>
            </w:r>
          </w:p>
        </w:tc>
        <w:tc>
          <w:p>
            <w:pPr>
              <w:spacing w:before="0" w:after="0" w:line="240" w:lineRule="auto"/>
            </w:pPr>
            <w:r>
              <w:t>Boden/ 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90532912" name="01a08078-f564-7040-accd-6f9a9a494f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620784" name="01a08078-f564-7040-accd-6f9a9a494f5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Nach 1990 Erstellt!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Boden/ Wand</w:t>
            </w:r>
          </w:p>
        </w:tc>
        <w:tc>
          <w:p>
            <w:pPr>
              <w:spacing w:before="0" w:after="0" w:line="240" w:lineRule="auto"/>
            </w:pPr>
            <w:r>
              <w:t>Boden/ 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6051684" name="01a0807b-5309-73fb-88d0-c6442d10cd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541390" name="01a0807b-5309-73fb-88d0-c6442d10cd2b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Nach 1990 Erstellt!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0251681" name="01a0807a-225a-7960-8074-f6b935392d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195295" name="01a0807a-225a-7960-8074-f6b935392d8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Kork Dämmung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775003" name="01a0807f-c7c0-79f2-ab44-9126910c65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6838024" name="01a0807f-c7c0-79f2-ab44-9126910c658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Evtl. Gesamtes Erdgeschoss (Decke)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Garten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Blumentrog</w:t>
            </w:r>
          </w:p>
        </w:tc>
        <w:tc>
          <w:p>
            <w:pPr>
              <w:spacing w:before="0" w:after="0" w:line="240" w:lineRule="auto"/>
            </w:pPr>
            <w:r>
              <w:t>Blumentrog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730842867" name="01a08087-6e0f-7188-8446-04a4980008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489108" name="01a08087-6e0f-7188-8446-04a4980008f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EFH.Bonstettenstrasse 3, 8610 Uster</w:t>
          </w:r>
        </w:p>
        <w:p>
          <w:pPr>
            <w:spacing w:before="0" w:after="0"/>
          </w:pPr>
          <w:r>
            <w:t>DN 1145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